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1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谢玲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011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临床病理技术进展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临床病理技术进展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